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Estrich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01919798" name="a29b92a0-d049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5782457" name="a29b92a0-d049-11f0-9c7f-e957fb933397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Estrich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Deckenbeleuchtung </w:t>
            </w:r>
          </w:p>
        </w:tc>
        <w:tc>
          <w:p>
            <w:pPr>
              <w:spacing w:before="0" w:after="0" w:line="240" w:lineRule="auto"/>
            </w:pPr>
            <w:r>
              <w:t>Unterlage Deckenbeleuchtung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32536641" name="d40c6ee0-d049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4701929" name="d40c6ee0-d049-11f0-9c7f-e957fb933397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61582994" name="2a468f70-d04a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3493942" name="2a468f70-d04a-11f0-9c7f-e957fb933397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70409340" name="af72f7b0-d04a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7621606" name="af72f7b0-d04a-11f0-9c7f-e957fb933397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937357" name="d8e46750-d04a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3064419" name="d8e46750-d04a-11f0-9c7f-e957fb933397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0162200" name="ccf92510-d04b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8570798" name="ccf92510-d04b-11f0-9c7f-e957fb933397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89601975" name="f0caea00-d04b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2987743" name="f0caea00-d04b-11f0-9c7f-e957fb933397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17239681" name="91f16160-d04d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460758" name="91f16160-d04d-11f0-9c7f-e957fb933397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703477" name="b62d0bb0-d04d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8006371" name="b62d0bb0-d04d-11f0-9c7f-e957fb933397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72557026" name="0361e860-d04e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7302860" name="0361e860-d04e-11f0-9c7f-e957fb933397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75598998" name="28ec32c0-d04e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6987818" name="28ec32c0-d04e-11f0-9c7f-e957fb933397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51033284" name="5f732c70-d050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3996755" name="5f732c70-d050-11f0-9c7f-e957fb933397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92076803" name="779eeaf0-d050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9830141" name="779eeaf0-d050-11f0-9c7f-e957fb933397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04314318" name="9a954400-d050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4271899" name="9a954400-d050-11f0-9c7f-e957fb933397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24773141" name="a807f420-d050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1806426" name="a807f420-d050-11f0-9c7f-e957fb933397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83329706" name="31522200-d051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0937532" name="31522200-d051-11f0-9c7f-e957fb933397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60999553" name="3fecb050-d051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7667648" name="3fecb050-d051-11f0-9c7f-e957fb933397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50603272" name="4f00b460-d051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7141839" name="4f00b460-d051-11f0-9c7f-e957fb933397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74343662" name="82efd710-d051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6427930" name="82efd710-d051-11f0-9c7f-e957fb933397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Keller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47502524" name="5b513240-dbef-11f0-a5ba-0328744a6ae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7958377" name="5b513240-dbef-11f0-a5ba-0328744a6ae0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43070952" name="a96dba60-dbf0-11f0-a5ba-0328744a6ae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3338437" name="a96dba60-dbf0-11f0-a5ba-0328744a6ae0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5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Sebastianstrasse 46, 9487 Nendeln</w:t>
          </w:r>
        </w:p>
        <w:p>
          <w:pPr>
            <w:spacing w:before="0" w:after="0"/>
          </w:pPr>
          <w:r>
            <w:t>615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footer.xml" Type="http://schemas.openxmlformats.org/officeDocument/2006/relationships/footer" Id="rId25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